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E5" w:rsidRDefault="00B775E5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7796" w:rsidRDefault="00557796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4A79" w:rsidRDefault="00234A79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4A7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</w:t>
      </w:r>
    </w:p>
    <w:p w:rsidR="000666B7" w:rsidRPr="00234A79" w:rsidRDefault="000666B7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76192" w:rsidRDefault="00976192" w:rsidP="00976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изобразительному искусству составлена на основе следующих нормативных документов и материалов:</w:t>
      </w:r>
    </w:p>
    <w:p w:rsidR="00976192" w:rsidRDefault="00976192" w:rsidP="00976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:rsidR="00976192" w:rsidRDefault="00976192" w:rsidP="00976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17.12.2010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от 31.12.2015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1577 «О внесении изменений во ФГОС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ООО,утверждающий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МЮРФ от 17 декабря 2010г.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1897»;</w:t>
      </w:r>
    </w:p>
    <w:p w:rsidR="00976192" w:rsidRDefault="00976192" w:rsidP="00976192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70 от 22.05.2017г.</w:t>
      </w:r>
    </w:p>
    <w:p w:rsidR="00976192" w:rsidRDefault="00976192" w:rsidP="009761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4.Программы воспитания МКОУ ТСШ-И (Пр.№54/1 от 31.05.21г.</w:t>
      </w:r>
      <w:proofErr w:type="gramEnd"/>
    </w:p>
    <w:p w:rsidR="00976192" w:rsidRPr="00FA2367" w:rsidRDefault="00976192" w:rsidP="0097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5.</w:t>
      </w:r>
      <w:r w:rsidRPr="0097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5.У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6192" w:rsidRPr="00976192" w:rsidRDefault="00976192" w:rsidP="0097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34A79" w:rsidRPr="007219AB" w:rsidRDefault="007219AB" w:rsidP="007219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976192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2022-2023</w:t>
      </w:r>
      <w:r w:rsidRPr="0072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7462C8" w:rsidRPr="007462C8" w:rsidRDefault="007462C8" w:rsidP="007219A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формирование художественной культуры учащихся как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неотьемлимой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культуры духовной, т.е культуры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очеловечевания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формирования нравственно-этической отзывчивости на прекрасное и безобразное в жизни и в искусстве, т.е зоркости души ребенка.</w:t>
      </w:r>
    </w:p>
    <w:p w:rsidR="00234A79" w:rsidRPr="00234A79" w:rsidRDefault="007219AB" w:rsidP="007219A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234A79"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курса: </w:t>
      </w:r>
    </w:p>
    <w:p w:rsidR="00234A79" w:rsidRPr="00234A79" w:rsidRDefault="00234A79" w:rsidP="007219AB">
      <w:pPr>
        <w:pStyle w:val="af"/>
        <w:numPr>
          <w:ilvl w:val="0"/>
          <w:numId w:val="11"/>
        </w:numPr>
        <w:jc w:val="both"/>
      </w:pPr>
      <w:r w:rsidRPr="00234A79">
        <w:t xml:space="preserve"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234A79" w:rsidRPr="00234A79" w:rsidRDefault="00234A79" w:rsidP="007219AB">
      <w:pPr>
        <w:pStyle w:val="af"/>
        <w:numPr>
          <w:ilvl w:val="0"/>
          <w:numId w:val="11"/>
        </w:numPr>
        <w:jc w:val="both"/>
      </w:pPr>
      <w:r w:rsidRPr="00234A79">
        <w:t xml:space="preserve"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 </w:t>
      </w:r>
    </w:p>
    <w:p w:rsidR="00234A79" w:rsidRPr="00234A79" w:rsidRDefault="00234A79" w:rsidP="007219AB">
      <w:pPr>
        <w:pStyle w:val="af"/>
        <w:numPr>
          <w:ilvl w:val="0"/>
          <w:numId w:val="11"/>
        </w:numPr>
        <w:jc w:val="both"/>
      </w:pPr>
      <w:r w:rsidRPr="00234A79">
        <w:t xml:space="preserve"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 </w:t>
      </w:r>
    </w:p>
    <w:p w:rsidR="00234A79" w:rsidRPr="00234A79" w:rsidRDefault="00234A79" w:rsidP="007219AB">
      <w:pPr>
        <w:pStyle w:val="af"/>
        <w:numPr>
          <w:ilvl w:val="0"/>
          <w:numId w:val="13"/>
        </w:numPr>
        <w:jc w:val="both"/>
      </w:pPr>
      <w:r w:rsidRPr="00234A79">
        <w:t xml:space="preserve"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 </w:t>
      </w:r>
    </w:p>
    <w:p w:rsidR="00234A79" w:rsidRPr="00234A79" w:rsidRDefault="00234A79" w:rsidP="007219AB">
      <w:pPr>
        <w:pStyle w:val="af"/>
        <w:numPr>
          <w:ilvl w:val="0"/>
          <w:numId w:val="13"/>
        </w:numPr>
        <w:jc w:val="both"/>
      </w:pPr>
      <w:r w:rsidRPr="00234A79">
        <w:t xml:space="preserve">совершенствование эмоционально-образного восприятия произведений искусства и окружающего мира; </w:t>
      </w:r>
    </w:p>
    <w:p w:rsidR="00234A79" w:rsidRPr="00234A79" w:rsidRDefault="00234A79" w:rsidP="007219AB">
      <w:pPr>
        <w:pStyle w:val="af"/>
        <w:numPr>
          <w:ilvl w:val="0"/>
          <w:numId w:val="13"/>
        </w:numPr>
        <w:jc w:val="both"/>
      </w:pPr>
      <w:r w:rsidRPr="00234A79">
        <w:t xml:space="preserve">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234A79" w:rsidRDefault="00234A79" w:rsidP="007219AB">
      <w:pPr>
        <w:pStyle w:val="af"/>
        <w:numPr>
          <w:ilvl w:val="0"/>
          <w:numId w:val="13"/>
        </w:numPr>
        <w:jc w:val="both"/>
      </w:pPr>
      <w:r w:rsidRPr="00234A79">
        <w:t xml:space="preserve">формирование навыков работы с различными художественными материалами. </w:t>
      </w:r>
    </w:p>
    <w:p w:rsidR="00234A79" w:rsidRPr="00234A79" w:rsidRDefault="007219AB" w:rsidP="007219AB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</w:t>
      </w:r>
      <w:r w:rsidR="00234A79" w:rsidRPr="00234A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234A79" w:rsidRPr="007219AB" w:rsidRDefault="007F6AB6" w:rsidP="007219A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еменская</w:t>
      </w:r>
      <w:proofErr w:type="spellEnd"/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Изобразительное искусство. Каждый народ – художник. 4 класс: учебник для общеобразовательных</w:t>
      </w:r>
      <w:r w:rsidR="0067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учреждений, под редакцией Б.М </w:t>
      </w:r>
      <w:proofErr w:type="spellStart"/>
      <w:r w:rsidR="00672F0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760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666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менского</w:t>
      </w:r>
      <w:proofErr w:type="spellEnd"/>
      <w:r w:rsidR="000666B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М: Просвещение, 2017</w:t>
      </w:r>
    </w:p>
    <w:p w:rsidR="00234A79" w:rsidRPr="00234A79" w:rsidRDefault="007219AB" w:rsidP="007219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234A79" w:rsidRPr="00234A79">
        <w:rPr>
          <w:rFonts w:ascii="Times New Roman" w:eastAsia="Calibri" w:hAnsi="Times New Roman" w:cs="Times New Roman"/>
          <w:b/>
          <w:sz w:val="24"/>
          <w:szCs w:val="24"/>
        </w:rPr>
        <w:t>Место в учебном плане:</w:t>
      </w:r>
    </w:p>
    <w:p w:rsidR="00672F09" w:rsidRPr="00672F09" w:rsidRDefault="00234A79" w:rsidP="007219A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изобразительного искусства в 4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1 ч в неделю. Курс рассчитан 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 w:rsidR="00672F09" w:rsidRPr="005936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34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год.</w:t>
      </w:r>
    </w:p>
    <w:p w:rsidR="00234A79" w:rsidRPr="00234A79" w:rsidRDefault="007219AB" w:rsidP="007219AB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</w:t>
      </w:r>
      <w:r w:rsidR="00234A79" w:rsidRPr="00234A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учащимися программы:</w:t>
      </w:r>
    </w:p>
    <w:p w:rsidR="00234A79" w:rsidRPr="00234A79" w:rsidRDefault="007219AB" w:rsidP="007219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234A79"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234A79"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234A79" w:rsidRPr="00234A79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234A79" w:rsidRPr="007219AB" w:rsidRDefault="00234A79" w:rsidP="007219A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34A79" w:rsidRPr="00234A79" w:rsidRDefault="00234A79" w:rsidP="007219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сформулированности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34A79" w:rsidRPr="00234A79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рационально строить самостоятельную творческую деятельность, умение организовать место занятий;</w:t>
      </w:r>
    </w:p>
    <w:p w:rsidR="00557796" w:rsidRPr="007219AB" w:rsidRDefault="00234A79" w:rsidP="007219A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34A79" w:rsidRPr="00234A79" w:rsidRDefault="00234A79" w:rsidP="007219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557796" w:rsidRPr="007219AB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•знание основных видов и жанров пространственно-визуальных искусств;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•эстетическая оценка явлений природы</w:t>
      </w:r>
      <w:proofErr w:type="gram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окружающего мира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суждения о содержании, сюжетах и выразительных средствах; 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 художественных музеев своего региона;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основы графической грамоты;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34A79" w:rsidRPr="00234A79" w:rsidRDefault="00234A79" w:rsidP="007219A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57796" w:rsidRPr="007219AB" w:rsidRDefault="00234A79" w:rsidP="00C54E6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497AB7" w:rsidRDefault="00497AB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7AB7" w:rsidRDefault="00497AB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7AB7" w:rsidRDefault="00497AB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4A79" w:rsidRPr="00234A79" w:rsidRDefault="00234A79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4684"/>
        <w:gridCol w:w="2999"/>
        <w:gridCol w:w="3166"/>
        <w:gridCol w:w="3479"/>
      </w:tblGrid>
      <w:tr w:rsidR="007F7D2D" w:rsidRPr="00234A79" w:rsidTr="007462C8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D2D" w:rsidRPr="00234A79" w:rsidRDefault="007F7D2D" w:rsidP="007F7D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F7D2D" w:rsidRPr="00234A79" w:rsidTr="007462C8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Истоки родного искусства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Древние города нашей Земли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Каждый народ — художник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Искусство объединяет народы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79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9AB" w:rsidRPr="00234A79" w:rsidRDefault="007219AB" w:rsidP="00234A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7F7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изобразительному искусству</w:t>
      </w:r>
    </w:p>
    <w:p w:rsidR="00234A79" w:rsidRDefault="00234A79" w:rsidP="00234A79">
      <w:pPr>
        <w:jc w:val="both"/>
      </w:pPr>
    </w:p>
    <w:tbl>
      <w:tblPr>
        <w:tblW w:w="16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4"/>
        <w:gridCol w:w="764"/>
        <w:gridCol w:w="850"/>
        <w:gridCol w:w="2282"/>
        <w:gridCol w:w="16"/>
        <w:gridCol w:w="1955"/>
        <w:gridCol w:w="853"/>
        <w:gridCol w:w="16"/>
        <w:gridCol w:w="14"/>
        <w:gridCol w:w="1729"/>
        <w:gridCol w:w="14"/>
        <w:gridCol w:w="16"/>
        <w:gridCol w:w="4988"/>
        <w:gridCol w:w="14"/>
        <w:gridCol w:w="1322"/>
        <w:gridCol w:w="917"/>
      </w:tblGrid>
      <w:tr w:rsidR="00AC5915" w:rsidRPr="00135F1D" w:rsidTr="00497AB7">
        <w:trPr>
          <w:trHeight w:val="1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"/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C5915" w:rsidRPr="00135F1D" w:rsidRDefault="00AC5915" w:rsidP="00AC5915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</w:t>
            </w:r>
            <w:proofErr w:type="spellEnd"/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Тема, тип урока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содержание темы, термины и понятия (страницы учебника)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деятельности, форма работы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Творческая деятельность учащихся (внеурочная)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освоение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предметных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знаний и умений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универсальные учебные действия  (УУД)</w:t>
            </w: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15" w:rsidRPr="00593667" w:rsidRDefault="00497AB7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593667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1 четверть – 9</w:t>
            </w:r>
            <w:r w:rsidR="00AC5915" w:rsidRPr="00593667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Истоки родного искусства – 8 часов </w:t>
            </w:r>
          </w:p>
          <w:p w:rsidR="00AC5915" w:rsidRPr="00135F1D" w:rsidRDefault="00AC5915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раскрываются их представления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tabs>
                <w:tab w:val="left" w:pos="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F6167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Каждый народ строит, украшает, изображает.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Пейзаж родной земли.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постано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вки  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природы в произведениях русской живописи. Разнообразие пейзажных сюжетов. Характерные черты и красота родного для ребенка пейзажа. Красота природы в произведениях русской живописи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(И. Шишкин,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А. Саврасов,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Ф. Васильев,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И. Левитан, И. Грабарь и др.). Живопись, жанр, пейзаж, образ, цвет, тон, композиция. Колорит 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живописи.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6–16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картины художника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Шишкина.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произведения изобразительного искусства и составлять описательный рассказ; изображать характерные особенности пейзажа родной природы; использовать выразительные средства гуаши для создания образов природы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 природы в произведениях русской живописи; проявляют эмоционально-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ценностное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отношение к Родине, природе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пейзажа своей родной стороны. Передача его особой красоты 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1A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</w:t>
            </w:r>
          </w:p>
          <w:p w:rsidR="00AC5915" w:rsidRPr="00135F1D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Красота природы в произведениях русской живописи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русскими художниками и жанром «пейзаж». Один из самых известных русских художников – И. И. Левитан. Картины «Осень» и «Заросший дворик».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живопись, жанр, пейзаж, образ, цвет, тон, композиция.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14–16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«Красота родной природы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творчестве русских художников»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картины художника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Левитана.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цветовое соотношение неба, земли; видеть красоту родной природы; обсуждать, сравнивать, анализировать картины художников-пейзажистов; работать гуашью – смешивать краски непосредственно на картине без использования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палитры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пейзажном жанре;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осеннего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деревянная изба.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украшения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Конструкция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назначение ее частей. Традиции разных областей России. Русские обычаи закладки нового дома. Природные материалы для постройки, роль дерева. Роль природных условий в характере традиционной культуры народа. Воплощение в конструкции и декоре избы космогонических представлений о порядке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устройстве мира. Различные виды изб.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Учебник, с. 20–26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«Русская изба» 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слов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улица, изба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конек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основной строительный материал и конструкцию избы, назначение каждой ее части, назначение фронтона,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причелины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наличника.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цветовое соотношение неба, земли; воспринимать и эстетически оценивать красоту русского деревянного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зодчества; изображать графическими или живописными средствами образ русской избы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 красоте деревянного зодчества Руси; овладевают навыками конструирования – конструировать макет избы; учатся создавать коллективное панно (объемный макет) способом объединения индивидуально сделанных изображений;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деревянного зодчества Руси; овладевают навыками коллективной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деятельности, работать организованно в команде одноклассников под руководством учителя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образа русской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избы (изба-богатырь, изба-ель, избушка-бабушка).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 русского жилища художественными материалами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497AB7" w:rsidP="00DA2A1C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A2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Храмовая архитектура. Древний деревянный храм. Шатровый храм. Памятники русского деревянного зодчества в Кижах.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20–26.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«Русская изба»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деревянного храмового зодчества, основной конструкции деревянной деревенской церкви (четверик, восьмерик, крыльцо-гульбище, купол).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основные пропорции, характерные формы деревянных, жилых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построек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коллективного панно «Деревенька».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389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497AB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человека.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красавица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женской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мужской красоты. Представление народа о красоте человека, связанное с традициями жизни и труда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определенных природных и исторических условиях. Традиционная одежда как выражение образа красоты человека. Женский и мужской праздничный костюм – концентрация народных представлений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устройстве мира;  украшения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их значение;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образ русского человека 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произведениях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34–39.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конструкции русского народного костюма, о роли и особенностях женских головных уборов.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анализировать конструкцию русского народного костюма; характеризовать и эстетически оценивать образ человека в произведениях художников; создавать женские и мужские народные образы (портреты);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живописными материалами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учатся различать деятельность каждого из Братьев-Мастеров (Мастера Изображения, Мастера Украшения и Мастера Постройки) при создании русского народного костюма; знакомятся с образом русского человека в произведениях художников;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понятия«декор», «композиция»;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русской красавицы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портрета женского сказочного персонажа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традиционном головном уборе.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 xml:space="preserve"> бума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га, 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Красота человека.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русского человека в произведениях художников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каждого народа складывается свой образ женской и мужской красоты. Образ русского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 произведениях искусства. Изобразительное искусство, «кокошник», «лобная повязка», портрет,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Учебник, с. 34–39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особенностях  конструкции русского народного мужского и женского праздничного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повседневного костюма.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фигуру человека в русском народном костюме;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воспринимать произведения искусства; оценивать работы товарищей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получают возможность продолжить учиться: работать с учебником, рабочей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тетрадью, организовывать рабочее место, использовать художественные материалы и инструменты для работы; усваивают суть понятий «декор», «композиция»,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русского народного костюма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русском народном костюме (мужского или женского образа – по выбору).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праздники.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праздники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праздников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жизни людей. Календарные праздники, осенний праздник урожая, ярмарка. Праздник – это образ идеальной, счастливой жизни. Образ народного праздника в изобразительном искусстве (Б. Кустодиев, К.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Юон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Ф. Малявин и др.).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праздника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литературе и в музыке. «Народный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календарь».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Учебник, с. 40–43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традиционных русских народных праздниках, значении цвета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символики орнаментов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русской национальной одежде.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взаимодействовать в процессе совместной деятельности; воспринимать произведения искусства; оценивать красоту и значение народных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праздников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 суть понятий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народных праздников, обрядов 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коллективного панно на тему народного праздника (возможно создание индивидуальных композиционных работ). Тема «Праздник».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склеенные листы бумаги (или обои)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и традиции ярмарочных  гуляний родного города. Ярмарка – место главных развлечений и место  для встреч.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40–43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«Раёк», «традиции»,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«Царицынская ярмарка»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традициях ярмарочных гуляний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родном городе в прошлом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 настоящее время.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организовывать пространство; воспринимать произведения искусства; оценивать работы товарищей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народных праздников, обрядов и 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 работа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народного праздника «Осенняя ярмарка».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Древние города нашей земли –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неповторимость архитектурных ансамблей Древней Руси. Конструктивные особенности русского города-крепости. Крепостные стены </w:t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</w:t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Конструктивное и композиционное мышление, чувство пропорций, соотношения частей при формировании образа.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497A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Родной угол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выбора места для постройки города. Организация внутреннего пространства города. Кремль, торг, посад. Размещение и характер жилых построек. Роль пропорций в формировании конструктивного образа города. Строительные материалы. Картины русских художников (А. Васнецов, И.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Н. Рерих, др.).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46–53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«Древние города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нашей земли»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конструкцию внутреннего пространства древнерусского города (кремль, торг, посад), понятия «вертикаль» и «горизонталь» в архитектуре, назначение  сторожевой башни, частокола, рва, картины художников, изображающие древнерусские города.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выражать свое отношение к памятникам древнерусской архитектуры; работать графическими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материалами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учатся  понимать образное значение вертикалей и горизонталей в организации городского пространства;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«сторожевая башня», «ров», «композиция»; знакомятся с укреплением  древнерусского  города; учатся создавать макет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древнерусского города графическими материалами (внешний или внутренний вид города). Изображение сторожевых башен.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 или пластилин, стеки, графические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497AB7" w:rsidRPr="00135F1D" w:rsidTr="00497AB7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AB7" w:rsidRPr="00DA2A1C" w:rsidRDefault="00497AB7" w:rsidP="00497A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 xml:space="preserve">2 четверть – 7 часов 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Древние соборы</w:t>
            </w: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Соборы – святыни города, архитектурный и смысловой центр города. Знакомство с архитектурой древнерусского каменного храма. Арка. Свод. Закомары.  Глава. Купол. 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символика древнерусского каменного храма, смысловое значение его частей. Постройка, украшение и изображение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здании храма. Соотношение пропорций и ритм объемов в организации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пространства. 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54–55.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«Древние соборы»</w:t>
            </w:r>
            <w:r w:rsidRPr="00135F1D">
              <w:rPr>
                <w:rFonts w:ascii="Times New Roman" w:eastAsia="Calibri" w:hAnsi="Times New Roman" w:cs="Times New Roman"/>
                <w:b/>
                <w:bCs/>
                <w:color w:val="99000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собора в жизни людей,  порядок устройства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роль пропорций и ритма в архитектуре древних соборов; моделировать или изображать конструкцию и украшение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древнерусского каменного собора; работать графическими материалами; воспринимать произведения архитектуры; оценивать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архитектуры России;  получают представление о конструкции древнерусского каменного храма; имеют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усва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вают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суть понятий «собор», «храм», «колокольня»,  «живопись»; знакомятся с работами  известных художников, изображавших древние храмы Москвы.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(компоненты 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культурно-компетентностного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опыта/приобретенная компетентность)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древнерусской храмовой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архитектуры 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древнерусского храма или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акварель или цветные карандаши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 Русской земли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внутреннего пространства города. Особенность древнерусских городов. Город-крепость. Новгород, Псков, Изборск. Крепость. Детинец. Кром. Кремль.  Постройки внутри крепостных стен. Монастыри и их значение в жизни древних городов. Единство конструкции и декора. Жители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древнерусских городов, соответствие их одежды архитектурно-предметной среде.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56–59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«Древнерусский город-крепость»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структурные части города, названия памятников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красоту исторического образа города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его значение для современной архитектуры; выражать свое отношение к памятникам архитектуры, произведениям искусства; изображать 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моделировать наполненное жизнью людей пространство древнерусского города  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древнерусской архитектуры; интересуются историей своей страны;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суть понятий «сторожевая башня», «ров», «композиция»; знакомятся с укреплением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 коллективного панно – изображение древнерусского города (внешний или внутренний вид города).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«Город-крепость».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коробки, ножницы, клей, тушь, палочка или гуашь, кисти гуашь,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Древнерусские воины- 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жизни людей древнерусского города; князь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его дружина, торговый люд. Одежда и оружие воинов. Творчество художника В. М. Васнецова. Цвет в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символические значения орнаментов. Развитие навыков ритмической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организации листа, изображения человека.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Рабочая тетрадь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художников, изображавших русских воинов – защитников Отечества.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произведения искусства; приемам изображения фигуры человека; передавать художественны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 материалами образ русского богатыря; адекватно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искусства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работы; усваивают суть понятий «графика», «декор»,  «живопись»;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 работами  известных художников, изображавших древнерусских воинов-защитников.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древнерусского воина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образа воина-защитника, древнерусского богатыря.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Новгород. Псков. Владимир и Суздаль. Москва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«Золотое кольцо России»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решенияучебной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«Золотое кольцо России». Памятники архитектуры родного города. Москва, Псков, Новгород, Владимир, Суздаль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другие города. Знакомство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 своеобразием древних русских городов.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60–70.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Архитектура, зодчество, сторожевая башня, звонница, собор.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«Древние города нашей земли»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города, которые входят в «Золотое кольцо», общий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 и архитектурное своеобразие старинных русских городов.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эстетически переживать красоту городов, сохранивших исторический облик, – свидетелей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нашей истории; адекватно оценивать свои работы и работы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Руси; выражают свое отношение к архитектурным и историческим ансамблям древнерусских городов;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«Золотое кольцо», «ритм», «рельеф»; знакомятся с древнерусскими городами.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карты путешествия по «Золотому кольцу России».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мелки, бумага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Узорочье теремов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теремной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Терема, княжеские дворцы, боярские палаты, городская усадьба. Их внутреннее убранство. Расписные украшения и изразцы. Отражение природной красоты в орнаментах. Сказочность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цветовое богат-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украшений.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color w:val="006600"/>
                <w:sz w:val="24"/>
                <w:szCs w:val="24"/>
                <w:u w:val="single"/>
              </w:rPr>
              <w:t>Учебник, с. 71–73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«Узорочье теремов»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украшения жилых теремов и церквей.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в изображении праздничную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нарядность, узорочье интерьера терема; делать фон для работы; применять полученные знания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собственной художественно-творческой деятельности; оценивать работы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 инструменты для работы; усваивают суть понятий «асимметрия», «декор», «композиция»; знакомятся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имеют мотивацию к учебной деятельности, навыки сотрудничества со взрослыми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Рисунок сказочного терема. Изображение расписного интерьера теремной палаты – подготовка фона для следующего задания.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листы бумаги для панно (бумага тонированная или цветная), гуашь,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Праздничный пир в теремных палатах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постройки, украшения и изображения в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созда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нии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образа древнерусского города. Праздник в интерьере царских или княжеских палат: ковши и другая посуда на праздничных столах. Длинногорлая боярская одежда с травяными узорами. Стилистическое единство костюмов людей и облика архитектуры, убранства помещений.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74–77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особенности украшения интерьера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княжеских палат.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роль постройки, изображения, украшения при создании образа древнерусского города; создавать изображения на тему праздничного пира в теремных палатах, многофигурные композиции в коллективных панно; сотрудничать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процессе создания общей композиции.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Руси, значении старинной архитектуры для современного человека;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«асимметрия», «декор»,  «композиция»; продолжают знакомиться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коллективного панно «Пир в теремных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палатах», изображение участников пира (бояре, боярыни, музыканты, царские стрельцы, прислужники).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бумага, ножницы, клей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Каждый народ – художник – 11 часов 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–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восходящего солнца. Праздник цветения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сакуры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культура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Особое поклонение природе в японской культуре. Умение видеть бесценную красоту каждого маленького момента жизни. Традиции любований, молитвенного созерцания природной красоты. Японские сады. «Праздник цветения вишни – сакуры». Японские праздники. Традиционные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постройки.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«Япония»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особенностях изображения, украшения и постройки в искусстве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архитектуре 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эстетический характер традиционного для Японии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пони-мания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красоты природы; сопоставлять традиционные представления о красоте русских женщин и японок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имеют представление об образе традиционных японских построек и конструкции здания храма (пагоды);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«композиция»; знакомятся с творчеством выдающихся  японских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цвета в природе и искусстве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Изготовление модели цветущего дерева – сакуры.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бумага, ткань, клей, пенопласт, кисти, белая бумага, ножницы, гуашь, пластилин, подставки для «деревьев»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F61679" w:rsidRPr="00135F1D" w:rsidTr="00F61679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679" w:rsidRPr="00DA2A1C" w:rsidRDefault="000666B7" w:rsidP="00F616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3 четверть – 11</w:t>
            </w:r>
            <w:r w:rsidR="00F61679"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Страна восходящего солнца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оригами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Графичность, хрупкость и ритмическая асимметрия – характерные особенности японского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«оригами».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«Оригами, приемы работы с бумагой»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эстетические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поэтической красоте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обретать новые умения в работе с выразительными возможностями художественных материалов; использовать технологию изготовления бумажного журавлика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бумажного журавлика.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(Во время практической работы учащихся звучит японская музыка.)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F61679"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восходящего солнца.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человека, характер одежды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японской культуре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 женского образа Японии.  Что считалось эталоном красоты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древней Японии?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«кимоно», «оби», японская живопись,  пейзаж, образ, цвет, тон, композиция.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«Художественная культура Японии»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понятий «образ», «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ком-позиция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», произведения выдающихся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выполнения творческой работы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женского образа в  искусстве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женского образа – японки. Рисование образа японки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национальной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(кимоно)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передачей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характерных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черт лица, прически, движения, фигуры.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(Во время практической работы учащихся звучит японская музыка.)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6570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гор и степей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природы нашей планеты. Связь художественного образа культуры с природными условиями жизни народа. Изобретательность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построении своего мира. Поселения в горах. Изображение жизни в степи и красоты пустых пространств.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Николай Рерих «Горы»,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«Народы гор и степей»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объяснять разнообразие и красоту природы различных регионов нашей страны; передавать красоту пустых пространств и величия горного пейзажа;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«композиция», «иглу», «чум»,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«аул»;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горного или северного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народного жилища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(аула, чума, иглу).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="00F61679"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гор и степей.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Юрта как произведение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архитектуры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 Рерих «Юрты.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Монголия», Павел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Варфоломеевич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Кузнецов «Степной пейзаж с юртами», «В степи. Мираж».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объяснять красоту природы нашей страны;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рабочей тетрадью, организовывать рабочее место, использовать художественные материалы и инструменты для работы; усваивают  суть понятий «жанр пейзажа», «колорит»,  «композиция»;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степного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народного восточного жилища – юрты.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особой красоты пейзажа художественными материалами (гуашь).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Составление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композиции из работ обучающихся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пустыне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в пустыне. Мощные портально-купольные постройки с толстыми стенами, их сходство со станом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кочевников. Глина – основной строительный материал. Мечети. Мавзолеи. Торговая площадь – самое многолюдное место города. Арабески. Восточный орнамент.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103–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109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культуры и архитектуры Средней Азии.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особенности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художественной культуры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Сред-ней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Азии; объяснять связь архитектурных построек с особенностями природы и природных материалов; создавать образ древнего среднеазиатского города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города в пустыне Самарканда; получают возможность продолжить учиться: работать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учебником, рабочей тетрадью, организовывать рабочее место, использовать художественные материалы и инструменты для работы; усваивают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суть понятий «асимметрия», «деко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>р», «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композиция»;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знакомятся с архитектурой Востока, ее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Средней Азии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образа древнего среднеазиатского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из цветной бумаги.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Материалы: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цветная бумага, мелки,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Аппликация. 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Древняя Эллада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Особое значение искусства Древней Греции. Мифологические представления древних греков. Древнегреческое понимание красоты человека. Размеры, пропорции, конструкции храмов. Гармония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окружающей природой и архитектурой. Афинский Акрополь – главный памятник греческой культуры. Ордерные системы Древней Греции. Театр.  Греческая вазопись. Скульптура.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искусства Древней Греции для всего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 воспринимать произведения искусства Древней Греции; выражать свое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ним;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отличительные черты и конструктивные элементы древнегреческого храма; самостоятельно выделять этапы работы; определять художественные задачи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художественные средства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архитектуре Древней Греции, роли пропорций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образе построек,  соотношении основных пропорций фигуры человека; получают возможность продолжить учиться: работать с учебником, рабочей тетрадью, организовывать рабочее место; использовать художественные материалы и инструменты для работы; усваивают суть понятий «ордер», «архитектура»,  «композиция»; знакомятся с выдающимися архитектурными сооружениями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задания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с. 123–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124. Изображение древнегреческого храма на фоне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гуашь,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Древняя Эллада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Олимпийские игры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идеала красоты лежит единство, гармония духа и тела. Идеальным считался человек,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 которого все части тела и черты лица находились в гармоничном сочетании. Древнегреческие скульпторы и 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творения.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скульптура,  пропорции, рельеф, роспись,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«Древняя Греция»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историю возникновения Олимпийских игр.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отличать древнегреческие скульптурные и архитектурные произведения; передавать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красоту движения спортсменов, атмосферу Древнегреческих олимпийских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архитектуре;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«скульптура», «пропорции», «рельеф»,  «композиция»; знакомятся с выдающимися художественными произведениями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скульптуры и вазописи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 коллектив-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ной работы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панно «Олимпийские игры». Составление плана работы над панно «Олимпийс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кие игры».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Рисование красками, выполнение коллажа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рисунков.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готических городов. Готические храмы. Витражи. Ремесленные цеха были основной силой этих городов. Единство форм костюма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архитектуры, одежды человека и его окружения.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«Готика», «окно-роза», «портал»,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образ готических городов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видеть и объяснять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единство форм костюма и архитектуры, общее в их конструкции и украшениях; передавать образ человека средневековой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Европы в костюме; использовать и развивать навыки конструирования из бумаги (фасад храма)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коллективного панно «Площадь средневекового города» в технике аппликации.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тонированная бумага, гуашь (или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пастель), кисти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305A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готического храма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средневековом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 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Готические храмы. Витражи. Единство форм костюма и архитектуры, одежды человека и его окружения. «Витраж», «готика», «окно-роза», «портал», образ, цвет, тон, композиция. Произведение В. Гюго «Собор Парижской Богоматери» Литературное описание архитектурных особенностей готического собора.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памятники архитектуры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значимость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исторического прошлого Западной Европы для современного человека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готического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графические материалы, акварель, бумага,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34519A" w:rsidRPr="00135F1D" w:rsidTr="00133CBE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A" w:rsidRPr="0034519A" w:rsidRDefault="0034519A" w:rsidP="0034519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34519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4 четверть – 7 часов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="00497A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Многообразие художественных культур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мире.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 – не запоминание названий,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а радость делиться открытиями иных, уже прожитых детьми, культурных миров.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Художественные культуры мира – это пространственно-предметный мир, в котором выражается душа народа. Влияние особенностей природы на характер традиционных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построек, гармонию жилья с природой, образ красоты человека, народные праздники. Понимание разности творческой работы в разных культурах.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«Многообразие художественных культур в мире»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цельность каждой культуры, естественную взаимосвязь ее проявлений; понимать  различия работы трех Мастеров в разных культурах; объяснять,  почему постройки, одежды, украшения такие разные; самостоятельно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составлять рекламный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буклет; рассуждать о богатстве и многообразии художественных культур народов мира; анализировать свою работу и работу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культурах разных стран; узнают по предъявляемым произведениям художественные культуры,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которыми знакомились на уроках; соотносят особенности традиционной культуры народов мира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высказываниях, эмоциональных оценках, собственной художественно-творческой деятельности; получают возможность продолжить учиться: работать с учебником, рабочей тетрадью, организовывать рабочее место.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разных стран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Выставка работ и беседа на тему «Каждый народ – художник». Составление туристического рекламного буклета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одну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стран.</w:t>
            </w:r>
          </w:p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выбору учащихся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672F0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Искусство объединяет народы – 8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материнства в 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всех народов есть тема воспевания материнства, матери, дающей жизнь. Великие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произведения искусства XX века на тему материнства. Тема материнства в литературе и в музыке.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живопись, жанр, портрет, образ, цвет, тон, пропорция, композиция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том, что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тема материнства – общая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для всех времен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народов.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примеры произведений искусства, выражающих красоту 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жанрах изобразительного искусства;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работы; усваивают суть понятий «жанр портрета», «композиция»; знакомятся с творчеством выдающихся художников-портретистов; изображают образ мамы.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женщины-матери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«Улыбка мамы».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497AB7" w:rsidRPr="00135F1D" w:rsidTr="00497AB7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AB7" w:rsidRPr="00135F1D" w:rsidRDefault="00497AB7" w:rsidP="00497A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Материнство.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Богоматери в русском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 западноевропейском 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Богоматери в русском и западноевропейском искусстве. Иконы пишут  по строгим правилам (канонам), а каждый цвет, используемый кистью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художника, имеет особое значение. Развитие навыков творческого восприятия произведений искусства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навыков композиционного изображения.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символику каждого цвета в иконописи.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примеры произведений изобразительного искусства, выражающих красоту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жанрах в изобразительном искусстве;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понятий: «иконопись», «жанр портрета»,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отображению женского образа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«Мать и дитя» (стремление выразить их единство, ласку, их отношение друг 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Мудрость старости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пожилого человека. Есть красота внешняя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внутренняя, выражающая богатство духовной жизни человека. Красота душевной жизни. Красота, в которой выражен жизненный опыт. Красота связи поколений. Уважение к старости в традициях художественной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разных народов.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мудрости, старости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</w:t>
            </w:r>
            <w:r w:rsidRPr="00135F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(портреты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Рембранда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автопортреты Леонардо да Винчи, Эль Греко и т. д.).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144–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искусства величайших художников.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навыки восприятия произведений искусства; наблюдать проявления духовного мира в лицах близких людей; создавать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процессе творческой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эмоционально выразительный образ пожилого человека и художественными материалами передать свое отношение к дорогому человеку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 мудрости пожилого человека 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(с. 146.):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портрета своих бабушки или дедушки.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пожилого человека художественными материалами.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мелки,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Сопереживание. Дорогою добра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воздействует на наши чувства. Искусство разных народов несет в себе опыт сострадания, сочувствия, вызывает сопереживание зрителя. Изображение печали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сострадания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искусстве. Через искусство художник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выражает свое сочувствие страдающим, учит сопереживать чужому горю, чужому страданию. Искусство служит единению людей в преодолении бед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трудностей.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148–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 известных художников-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анималистов.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рассматривать 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рассуждать, как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выражается печальное и трагическое содержание;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эмоционально откликаться на образы страдания в произведениях искусства, пробуждающих чувство печали и участия; выражать художественными средствами при изображении свое отношение к печальному событию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анималистическом жанре; получают возможность продолжить учиться: работать с учебником, рабочей тетрадью, смогут использовать художественные материалы и инструменты для работы; усваивают суть понятий «анималистический жанр», «колорит»,  «композиция»; знакомятся с творчеством выдающихся соотечественников; изображают в самостоятельной творческой работе драматический сюжет.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чужой беде, отраженной в произведениях искусства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художественными средствами иллюстраций к книге Гавриила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Троепольского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«Белый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Бим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Черное ухо», создание выразительного образа Бима.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(черная или белая), кисти,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Герои-защитники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борьбе за свободу, справедливость все народы видят проявление духовной красоты. Героическая тема в искусстве разных народов. 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скульптура, жанр, образ,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композиция.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памятные 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рассматривать произведения известных художников – картины и скульптуры;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композицию; изображать задуманное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скульпторов.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Герои-защитники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Героическая тема в искусстве разных народов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 борьбе за свободу, справедливость все народы видят проявление духовной красоты,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своих героев-защитников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воспевают 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своем искусстве. Героическая тема в искусстве разных народов. Памятники героям. Монументы славы.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памятные 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– картины и скульптуры; создавать композицию по впечатлениям; изображать задуманное; приобретать творческий композиционн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ый опыт в создании героического образа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скульптуре;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знакомятся с творчеством выдающихся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художников-монументалистов; овладевают навыками изображения в объеме и композиционного построения в скульптуре.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этюда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«Памятник народному герою».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пластилин, стеки, дощечка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672F09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Юность и надежд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ы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детства, юности в искусстве, детская тема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творчестве художников разных исторических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периодов (В. Тропинин, А. Шилов,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З. Серебрякова).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изобразительного искусства, посвященные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теме детства, юности в искус-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стве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народов.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и выражать свое отношение к ним; создавать композицию, изображающую радость детства; передавать художественными средствами радость темы детства</w:t>
            </w:r>
          </w:p>
        </w:tc>
        <w:tc>
          <w:tcPr>
            <w:tcW w:w="50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портрета»,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художников-портретистов.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и сверстниками в разных ситуациях, отзывчивы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радости детства, мечты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счастье,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подвигах, путешествиях, открытиях (рисование по памяти или по представлению).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или акварель, бумага, кисти</w:t>
            </w:r>
          </w:p>
        </w:tc>
        <w:tc>
          <w:tcPr>
            <w:tcW w:w="9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672F09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народов мира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(обобщение темы),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(обобщающий.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всех народов присутствуют мечта, надежда на светлое будущее, радость молодости и любовь к своим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детям.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154–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выставка</w:t>
            </w:r>
          </w:p>
        </w:tc>
        <w:tc>
          <w:tcPr>
            <w:tcW w:w="175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0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5AEE" w:rsidRDefault="00A75AEE"/>
    <w:p w:rsidR="007219AB" w:rsidRDefault="007219AB" w:rsidP="007219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Формы контроля уровня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обученн</w:t>
      </w:r>
      <w:r w:rsidR="00FE0669"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ости</w:t>
      </w:r>
      <w:proofErr w:type="spellEnd"/>
      <w:r w:rsidR="00FE0669"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FE0669" w:rsidRPr="00FE0669" w:rsidRDefault="00FE0669" w:rsidP="007219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Викторины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Кроссворды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Отчетные выставки творческих  (индивидуальных и коллективных) работ</w:t>
      </w:r>
    </w:p>
    <w:p w:rsidR="00FE0669" w:rsidRPr="00FE0669" w:rsidRDefault="00FE0669" w:rsidP="00FE0669">
      <w:pPr>
        <w:numPr>
          <w:ilvl w:val="0"/>
          <w:numId w:val="19"/>
        </w:numPr>
        <w:shd w:val="clear" w:color="auto" w:fill="FFFFFF"/>
        <w:tabs>
          <w:tab w:val="clear" w:pos="720"/>
          <w:tab w:val="left" w:pos="698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Тестирование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Стартовый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начале года. Он определяет исходный уровень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обученности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Практическая работа или тест.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Текущий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Рубежный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выполняет этапное подведение итогов за четверть после прохождения тем четвертей в форме выставки или теста. 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Заключительный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Методы диагностики -  конкурс рисунков, итоговая выставка рисунков, проект, викторина, тест.</w:t>
      </w:r>
    </w:p>
    <w:p w:rsidR="00FE0669" w:rsidRPr="002407A6" w:rsidRDefault="00FE0669" w:rsidP="002407A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              </w:t>
      </w:r>
    </w:p>
    <w:p w:rsidR="00FE0669" w:rsidRDefault="00FE0669" w:rsidP="00B722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</w:t>
      </w:r>
      <w:r w:rsidR="00B72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обеспечение учебного процесса</w:t>
      </w:r>
    </w:p>
    <w:p w:rsidR="00557796" w:rsidRPr="00FE0669" w:rsidRDefault="00557796" w:rsidP="002407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669" w:rsidRPr="00FE0669" w:rsidRDefault="00FE0669" w:rsidP="00FE066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1.Книгопечатная продукция</w:t>
      </w:r>
    </w:p>
    <w:p w:rsid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искусство: искусство вокруг нас: учеб. для 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/[ Н. А. Горяева, Л. А.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С. Питерских и др.]; под ред.  Б.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М.Неменского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 -  М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2015.</w:t>
      </w:r>
    </w:p>
    <w:p w:rsidR="00557796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96" w:rsidRPr="00FE0669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программы. Изобразительное искусство.1-4 классы. Предметная линия под редакцией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Б.М.Неменского</w:t>
      </w:r>
      <w:proofErr w:type="spellEnd"/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учебным предметам. Начальная школа. Часть 2. .-4-е изд.-   М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2014.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1-4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приёмам художественно-творческой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деятельности.-Волгоград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; «Учитель», 2007г.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Л.А.Неменская</w:t>
      </w:r>
      <w:proofErr w:type="spellEnd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. Изобразительное искусство. Твоя мастерская. Рабочая тетрадь. 4 класс.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Изобразительное искусство. Методическое пособие. 1-4 классы.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Книги о художниках и художественных музеях.</w:t>
      </w:r>
    </w:p>
    <w:p w:rsidR="00FE0669" w:rsidRPr="00FE0669" w:rsidRDefault="00FE0669" w:rsidP="00FE06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2.Электронные ресурсы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Детские электронные книги и презентации: </w:t>
      </w:r>
      <w:hyperlink r:id="rId6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Учительский портал: </w:t>
      </w:r>
      <w:hyperlink r:id="rId7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http://www.uchportal.ru/</w:t>
        </w:r>
      </w:hyperlink>
    </w:p>
    <w:p w:rsidR="00FE0669" w:rsidRPr="00FE0669" w:rsidRDefault="001A0378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FE0669"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http://www.zavuch.info/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образовательной программы «Школа России»: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school-russia.prosv.ru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презентации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9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http://viki.rdf.ru/list-all-presentations/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помощь современному учителю </w:t>
      </w:r>
      <w:hyperlink r:id="rId10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http://k-yroky.ru/load/67</w:t>
        </w:r>
      </w:hyperlink>
    </w:p>
    <w:p w:rsidR="00FE0669" w:rsidRPr="00FE0669" w:rsidRDefault="00FE0669" w:rsidP="00FE0669">
      <w:pPr>
        <w:spacing w:after="27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Материально-техническое оснащение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доска с набором приспособлений для крепления таблиц, постеров и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Настенная доска с набором приспособлений для крепления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Ноутбук 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Сканер.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 лазерный</w:t>
      </w:r>
      <w:r w:rsidRPr="00F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0669" w:rsidRPr="00CB588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58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4.Печатные пособия</w:t>
      </w:r>
    </w:p>
    <w:p w:rsidR="00FE0669" w:rsidRPr="00A95D3B" w:rsidRDefault="00FE0669" w:rsidP="00FE06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Портреты </w:t>
      </w:r>
      <w:r w:rsidR="00305AC5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русских и зарубежных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художников и их картины.</w:t>
      </w:r>
    </w:p>
    <w:p w:rsidR="00FE0669" w:rsidRPr="00A95D3B" w:rsidRDefault="00FE0669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Виды искусств. Демонстрационный материал. (36 фотоиллюстраций)</w:t>
      </w:r>
    </w:p>
    <w:p w:rsidR="00305AC5" w:rsidRDefault="00305AC5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аблицы по </w:t>
      </w:r>
      <w:proofErr w:type="spellStart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цветоведению</w:t>
      </w:r>
      <w:proofErr w:type="spellEnd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перспективе,</w:t>
      </w:r>
      <w:r w:rsidR="00A95D3B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построению орнамента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D3B" w:rsidRPr="00FE0669" w:rsidRDefault="00A95D3B" w:rsidP="00FE0669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Таблицы по стилям архитектуры, одежды, предметам быта.</w:t>
      </w:r>
    </w:p>
    <w:p w:rsidR="00FE0669" w:rsidRPr="00FE0669" w:rsidRDefault="00FE0669" w:rsidP="00FE0669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FE0669" w:rsidRDefault="00FE0669"/>
    <w:sectPr w:rsidR="00FE0669" w:rsidSect="007219AB">
      <w:pgSz w:w="16838" w:h="11906" w:orient="landscape"/>
      <w:pgMar w:top="0" w:right="1134" w:bottom="198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D94E27"/>
    <w:multiLevelType w:val="hybridMultilevel"/>
    <w:tmpl w:val="CBD8D4A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46A5F"/>
    <w:multiLevelType w:val="hybridMultilevel"/>
    <w:tmpl w:val="2370D6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F67BA"/>
    <w:multiLevelType w:val="multilevel"/>
    <w:tmpl w:val="1732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>
    <w:nsid w:val="23E2545B"/>
    <w:multiLevelType w:val="hybridMultilevel"/>
    <w:tmpl w:val="DB5CD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E5575"/>
    <w:multiLevelType w:val="hybridMultilevel"/>
    <w:tmpl w:val="651AFDA4"/>
    <w:lvl w:ilvl="0" w:tplc="DEC26A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B1F39"/>
    <w:multiLevelType w:val="hybridMultilevel"/>
    <w:tmpl w:val="4C247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43666"/>
    <w:multiLevelType w:val="hybridMultilevel"/>
    <w:tmpl w:val="6B3E9DA6"/>
    <w:lvl w:ilvl="0" w:tplc="DEC26AAA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2869BF"/>
    <w:multiLevelType w:val="hybridMultilevel"/>
    <w:tmpl w:val="2836FE3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7">
    <w:nsid w:val="596A057A"/>
    <w:multiLevelType w:val="hybridMultilevel"/>
    <w:tmpl w:val="E8127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D60042"/>
    <w:multiLevelType w:val="hybridMultilevel"/>
    <w:tmpl w:val="2C0C12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7"/>
  </w:num>
  <w:num w:numId="9">
    <w:abstractNumId w:val="16"/>
  </w:num>
  <w:num w:numId="10">
    <w:abstractNumId w:val="9"/>
  </w:num>
  <w:num w:numId="11">
    <w:abstractNumId w:val="14"/>
  </w:num>
  <w:num w:numId="12">
    <w:abstractNumId w:val="19"/>
  </w:num>
  <w:num w:numId="13">
    <w:abstractNumId w:val="17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6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9E"/>
    <w:rsid w:val="000666B7"/>
    <w:rsid w:val="00135F1D"/>
    <w:rsid w:val="001A0378"/>
    <w:rsid w:val="00231767"/>
    <w:rsid w:val="00234A79"/>
    <w:rsid w:val="002407A6"/>
    <w:rsid w:val="00305AC5"/>
    <w:rsid w:val="0034519A"/>
    <w:rsid w:val="00497AB7"/>
    <w:rsid w:val="004E221A"/>
    <w:rsid w:val="00557796"/>
    <w:rsid w:val="00593667"/>
    <w:rsid w:val="0061139E"/>
    <w:rsid w:val="00672F09"/>
    <w:rsid w:val="00676041"/>
    <w:rsid w:val="007219AB"/>
    <w:rsid w:val="007462C8"/>
    <w:rsid w:val="00775B49"/>
    <w:rsid w:val="007907AC"/>
    <w:rsid w:val="007C3F6A"/>
    <w:rsid w:val="007F6AB6"/>
    <w:rsid w:val="007F7D2D"/>
    <w:rsid w:val="00976192"/>
    <w:rsid w:val="009A7C7A"/>
    <w:rsid w:val="00A75AEE"/>
    <w:rsid w:val="00A95D3B"/>
    <w:rsid w:val="00AC5915"/>
    <w:rsid w:val="00B722CB"/>
    <w:rsid w:val="00B775E5"/>
    <w:rsid w:val="00B820B1"/>
    <w:rsid w:val="00C54E6B"/>
    <w:rsid w:val="00CB5889"/>
    <w:rsid w:val="00DA2A1C"/>
    <w:rsid w:val="00E310F3"/>
    <w:rsid w:val="00E34A49"/>
    <w:rsid w:val="00F61679"/>
    <w:rsid w:val="00FE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915"/>
  </w:style>
  <w:style w:type="character" w:styleId="a3">
    <w:name w:val="Hyperlink"/>
    <w:basedOn w:val="a0"/>
    <w:uiPriority w:val="99"/>
    <w:semiHidden/>
    <w:unhideWhenUsed/>
    <w:rsid w:val="00AC5915"/>
    <w:rPr>
      <w:strike w:val="0"/>
      <w:dstrike w:val="0"/>
      <w:color w:val="495E8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C591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semiHidden/>
    <w:unhideWhenUsed/>
    <w:rsid w:val="00AC59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C5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9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C59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Без интервала Знак"/>
    <w:link w:val="ae"/>
    <w:uiPriority w:val="1"/>
    <w:locked/>
    <w:rsid w:val="00AC5915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AC591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AC59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C5915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ParagraphStyle">
    <w:name w:val="Paragraph Style"/>
    <w:rsid w:val="00AC59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AC59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portal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ki.rdf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-yroky.ru/load/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ki.rdf.ru/list-all-presenta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94C23-E493-4A57-92B7-1FD9B70A1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38</Pages>
  <Words>11018</Words>
  <Characters>62809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2017-08-02T09:18:00Z</dcterms:created>
  <dcterms:modified xsi:type="dcterms:W3CDTF">2022-09-12T09:44:00Z</dcterms:modified>
</cp:coreProperties>
</file>